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eJobSite iOS App Tutorial</w:t>
      </w:r>
    </w:p>
    <w:p>
      <w:r>
        <w:t>This tutorial explains how to open the iOS project in Xcode, change the WebView URL, test on simulator/device, and prepare for App Store publishing.</w:t>
      </w:r>
    </w:p>
    <w:p>
      <w:pPr>
        <w:pStyle w:val="ListNumber"/>
      </w:pPr>
      <w:r>
        <w:t>Install the latest Xcode from the App Store.</w:t>
      </w:r>
    </w:p>
    <w:p>
      <w:pPr>
        <w:pStyle w:val="ListNumber"/>
      </w:pPr>
      <w:r>
        <w:t>Open the project folder in Xcode.</w:t>
      </w:r>
    </w:p>
    <w:p>
      <w:pPr>
        <w:pStyle w:val="ListNumber"/>
      </w:pPr>
      <w:r>
        <w:t>Wait for indexing and dependency setup.</w:t>
      </w:r>
    </w:p>
    <w:p>
      <w:pPr>
        <w:pStyle w:val="ListNumber"/>
      </w:pPr>
      <w:r>
        <w:t>Open ViewController.swift and change the WebView URL if needed.</w:t>
      </w:r>
    </w:p>
    <w:p>
      <w:pPr>
        <w:pStyle w:val="ListNumber"/>
      </w:pPr>
      <w:r>
        <w:t>Select your simulator or connect your iPhone.</w:t>
      </w:r>
    </w:p>
    <w:p>
      <w:pPr>
        <w:pStyle w:val="ListNumber"/>
      </w:pPr>
      <w:r>
        <w:t>Click Run to test the app.</w:t>
      </w:r>
    </w:p>
    <w:p>
      <w:pPr>
        <w:pStyle w:val="ListNumber"/>
      </w:pPr>
      <w:r>
        <w:t>Add app icons and launch screen assets.</w:t>
      </w:r>
    </w:p>
    <w:p>
      <w:pPr>
        <w:pStyle w:val="ListNumber"/>
      </w:pPr>
      <w:r>
        <w:t>Enable file upload support and update Info.plist permissions.</w:t>
      </w:r>
    </w:p>
    <w:p>
      <w:pPr>
        <w:pStyle w:val="ListNumber"/>
      </w:pPr>
      <w:r>
        <w:t>Set up Firebase Cloud Messaging for push notifications.</w:t>
      </w:r>
    </w:p>
    <w:p>
      <w:pPr>
        <w:pStyle w:val="ListNumber"/>
      </w:pPr>
      <w:r>
        <w:t>Set up Firebase Crashlytics for crash reporting.</w:t>
      </w:r>
    </w:p>
    <w:p>
      <w:pPr>
        <w:pStyle w:val="ListNumber"/>
      </w:pPr>
      <w:r>
        <w:t>Archive and upload the app to App Store Connect.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