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eJobSite Enhanced Android App Tutorial</w:t>
      </w:r>
    </w:p>
    <w:p>
      <w:r>
        <w:t>This tutorial covers importing the project in Android Studio, changing the WebView URL, enabling advanced features, and building APKs.</w:t>
      </w:r>
    </w:p>
    <w:p>
      <w:pPr>
        <w:pStyle w:val="ListNumber"/>
      </w:pPr>
      <w:r>
        <w:t>Install Android Studio and Android SDK.</w:t>
      </w:r>
    </w:p>
    <w:p>
      <w:pPr>
        <w:pStyle w:val="ListNumber"/>
      </w:pPr>
      <w:r>
        <w:t>Open the project folder from this ZIP and wait for Gradle sync.</w:t>
      </w:r>
    </w:p>
    <w:p>
      <w:pPr>
        <w:pStyle w:val="ListNumber"/>
      </w:pPr>
      <w:r>
        <w:t>Open MainActivity.kt to change the WebView URL.</w:t>
      </w:r>
    </w:p>
    <w:p>
      <w:pPr>
        <w:pStyle w:val="ListNumber"/>
      </w:pPr>
      <w:r>
        <w:t>Test app on device or emulator.</w:t>
      </w:r>
    </w:p>
    <w:p>
      <w:pPr>
        <w:pStyle w:val="ListNumber"/>
      </w:pPr>
      <w:r>
        <w:t>Enable file upload support for resumes and profile docs.</w:t>
      </w:r>
    </w:p>
    <w:p>
      <w:pPr>
        <w:pStyle w:val="ListNumber"/>
      </w:pPr>
      <w:r>
        <w:t>Set up Firebase Cloud Messaging for job alerts.</w:t>
      </w:r>
    </w:p>
    <w:p>
      <w:pPr>
        <w:pStyle w:val="ListNumber"/>
      </w:pPr>
      <w:r>
        <w:t>Add offline/retry screen for poor connectivity.</w:t>
      </w:r>
    </w:p>
    <w:p>
      <w:pPr>
        <w:pStyle w:val="ListNumber"/>
      </w:pPr>
      <w:r>
        <w:t>Add bottom navigation shortcuts for Home / Jobs / Profile.</w:t>
      </w:r>
    </w:p>
    <w:p>
      <w:pPr>
        <w:pStyle w:val="ListNumber"/>
      </w:pPr>
      <w:r>
        <w:t>Enable Firebase Crashlytics for crash reporting.</w:t>
      </w:r>
    </w:p>
    <w:p>
      <w:pPr>
        <w:pStyle w:val="ListNumber"/>
      </w:pPr>
      <w:r>
        <w:t>Generate signed APK for Play Store release.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